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8669652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b9bd104d-6082-47bd-8132-2766a2040a6c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34df4a62-8dcd-4a78-a0bb-c2323fe584ec" w:id="2"/>
      <w:r>
        <w:rPr>
          <w:rFonts w:ascii="Times New Roman" w:hAnsi="Times New Roman"/>
          <w:b/>
          <w:i w:val="false"/>
          <w:color w:val="000000"/>
          <w:sz w:val="28"/>
        </w:rPr>
        <w:t>Исполнительный комитет Апастовского муниципального района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Бурнашевская СШ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Салимуллина Г.К.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Зам.директора по УВР МБОУ "Бурнашевская СОШ"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Хуснуллина А.Р.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МБОУ "Бурнашевская СОШ"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Вилданова Д.Х.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№83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Идентификатор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1213000)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«Изобразительное искусство»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1-4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6129fc25-1484-4cce-a161-840ff826026d" w:id="3"/>
      <w:r>
        <w:rPr>
          <w:rFonts w:ascii="Times New Roman" w:hAnsi="Times New Roman"/>
          <w:b/>
          <w:i w:val="false"/>
          <w:color w:val="000000"/>
          <w:sz w:val="28"/>
        </w:rPr>
        <w:t>с.Бурнашево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62614f64-10de-4f5c-96b5-e9621fb5538a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/>
        <w:ind w:left="120"/>
        <w:jc w:val="left"/>
      </w:pPr>
    </w:p>
    <w:bookmarkStart w:name="block-8669652" w:id="5"/>
    <w:p>
      <w:pPr>
        <w:sectPr>
          <w:pgSz w:w="11906" w:h="16383" w:orient="portrait"/>
        </w:sectPr>
      </w:pPr>
    </w:p>
    <w:bookmarkEnd w:id="5"/>
    <w:bookmarkEnd w:id="0"/>
    <w:bookmarkStart w:name="block-8669649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рабочей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программе воспитания.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Учебные темы, связанные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2de083b3-1f31-409f-b177-a515047f5be6" w:id="7"/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 w:line="264"/>
        <w:ind w:left="120"/>
        <w:jc w:val="both"/>
      </w:pPr>
    </w:p>
    <w:bookmarkStart w:name="block-8669649" w:id="8"/>
    <w:p>
      <w:pPr>
        <w:sectPr>
          <w:pgSz w:w="11906" w:h="16383" w:orient="portrait"/>
        </w:sectPr>
      </w:pPr>
    </w:p>
    <w:bookmarkEnd w:id="8"/>
    <w:bookmarkEnd w:id="6"/>
    <w:bookmarkStart w:name="block-8669653" w:id="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с натуры: разные листья и их форма.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Техника монотипии. Представления о симметрии. Развитие воображения.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в объёме. Приёмы работы с пластилином; дощечка, стек, тряпочка.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Объёмная аппликация из бумаги и картона.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Оригами – создание игрушки для новогодней ёлки. Приёмы складывания бумаги.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>
      <w:pPr>
        <w:spacing w:before="0" w:after="0"/>
        <w:ind w:left="120"/>
        <w:jc w:val="left"/>
      </w:pPr>
      <w:bookmarkStart w:name="_Toc137210402" w:id="10"/>
      <w:bookmarkEnd w:id="10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Акварель и её свойства. Акварельные кисти. Приёмы работы акварелью.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тёплый и холодный – цветовой контраст.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открытый – звонкий и приглушённый, тихий. Эмоциональная выразительность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Компьютерные средства изображения. Виды линий (в программе Paint или другом графическом редакторе).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Компьютерные средства изображения. Работа с геометрическими фигурами. Трансформация и копирование геометрических фигур в программе Paint.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инструментов традиционного рисования (карандаш, кисточка, ластик, заливка и другие) в программе Paint на основе простых сюжетов (например, образ дерева).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инструментов традиционного рисования в программе Paint на основе темы «Тёплый и холодный цвета» (например, «Горящий костёр в синей ночи», «Перо жар-птицы»).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  <w:bookmarkStart w:name="_Toc137210403" w:id="11"/>
      <w:bookmarkEnd w:id="11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Транспорт в городе. Рисунки реальных или фантастических машин.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изучение мимики лица в программе Paint (или другом графическом редакторе).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Редактирование фотографий в программе Picture Manager: изменение яркости, контраста, насыщенности цвета; обрезка, поворот, отражение.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Виртуальные путешествия в главные художественные музеи и музеи местные (по выбору учителя).</w:t>
      </w:r>
    </w:p>
    <w:p>
      <w:pPr>
        <w:spacing w:before="0" w:after="0"/>
        <w:ind w:left="120"/>
        <w:jc w:val="left"/>
      </w:pPr>
      <w:bookmarkStart w:name="_Toc137210404" w:id="12"/>
      <w:bookmarkEnd w:id="12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Женский и мужской костюмы в традициях разных народов.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Своеобразие одежды разных эпох и культур.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значения для современных людей сохранения культурного наследия.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компьютерной презентации в программе PowerPoint на тему архитектуры, декоративного и изобразительного искусства выбранной эпохи или этнокультурных традиций народов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Виртуальные тематические путешествия по художественным музеям мира.</w:t>
      </w:r>
    </w:p>
    <w:bookmarkStart w:name="block-8669653" w:id="13"/>
    <w:p>
      <w:pPr>
        <w:sectPr>
          <w:pgSz w:w="11906" w:h="16383" w:orient="portrait"/>
        </w:sectPr>
      </w:pPr>
    </w:p>
    <w:bookmarkEnd w:id="13"/>
    <w:bookmarkEnd w:id="9"/>
    <w:bookmarkStart w:name="block-8669650" w:id="14"/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ЛИЧНОСТНЫЕ РЕЗУЛЬТАТЫ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уважение и ценностное отношение к своей Родине – России;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духовно-нравственное развитие обучающихся;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Патриотическое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Гражданское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Эстетическое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Ценности познавательной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Экологическое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Трудовое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name="_Toc124264881" w:id="15"/>
      <w:bookmarkEnd w:id="15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Пространственные представления и сенсорные способности: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форму предмета, конструкции;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доминантные черты (характерные особенности) в визуальном образе;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плоскостные и пространственные объекты по заданным основаниям;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части и целое в видимом образе, предмете, конструкции;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обобщать форму составной конструкции;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использовать вопросы как исследовательский инструмент познания.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электронные образовательные ресурсы;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работать с электронными учебниками и учебными пособиями;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информационной безопасности при работе в Интернете.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коммуникативными действиями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регулятивными действиями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внимательно относиться и выполнять учебные задачи, поставленные учителем;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последовательность учебных действий при выполнении задания;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>
      <w:pPr>
        <w:spacing w:before="0" w:after="0"/>
        <w:ind w:left="120"/>
        <w:jc w:val="left"/>
      </w:pPr>
      <w:bookmarkStart w:name="_Toc124264882" w:id="16"/>
      <w:bookmarkEnd w:id="16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рисунка простого (плоского) предмета с натуры.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работы красками «гуашь» в условиях урока.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знания о значении и назначении украшений в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name="_TOC_250003" w:id="17"/>
      <w:bookmarkEnd w:id="17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>2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об изменениях скульптурного образа при осмотре произведения с разных сторон.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понимание образа здания, то есть его эмоционального воздействия.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возможности изображения с помощью разных видов линий в программе Paint (или другом графическом редакторе).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трансформации и копирования геометрических фигур в программе Paint, а также построения из них простых рисунков или орнаментов.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в компьютерном редакторе (например, Paint)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name="_TOC_250002" w:id="18"/>
      <w:bookmarkEnd w:id="18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3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рисования портрета (лица)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пейзаж, передавая в нём активное состояние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Приобрести представление о деятельности художника в театре.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Создать красками эскиз занавеса или эскиз декораций к выбранному сюжету.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работой художников по оформлению праздников.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лепки эскиза парковой скульптуры.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создания орнаментов при помощи штампов и трафаретов.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Придумать и нарисовать (или выполнить в технике бумагопластики) транспортное средство.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зарисовки памятников отечественной и мировой архитектуры.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двойной портрет (например, портрет матери и ребёнка).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композиции на тему «Древнерусский город».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называть и объяснять содержание памятника К. Минину и Д. Пожарскому скульптора И. П. Мартоса в Москве.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правила линейной и воздушной перспективы с помощью графических изображений и их варьирования в компьютерной программе Paint: изображение линии горизонта и точки схода, перспективных сокращений, цветовых и тональных изменений.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Освоить анимацию простого повторяющегося движения изображения в виртуальном редакторе GIF-анимации.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Освоить и проводить компьютерные 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bookmarkStart w:name="block-8669650" w:id="19"/>
    <w:p>
      <w:pPr>
        <w:sectPr>
          <w:pgSz w:w="11906" w:h="16383" w:orient="portrait"/>
        </w:sectPr>
      </w:pPr>
    </w:p>
    <w:bookmarkEnd w:id="19"/>
    <w:bookmarkEnd w:id="14"/>
    <w:bookmarkStart w:name="block-8669651" w:id="2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93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8669651" w:id="21"/>
    <w:p>
      <w:pPr>
        <w:sectPr>
          <w:pgSz w:w="16383" w:h="11906" w:orient="landscape"/>
        </w:sectPr>
      </w:pPr>
    </w:p>
    <w:bookmarkEnd w:id="21"/>
    <w:bookmarkEnd w:id="20"/>
    <w:bookmarkStart w:name="block-8669654" w:id="2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82"/>
        <w:gridCol w:w="2320"/>
        <w:gridCol w:w="1259"/>
        <w:gridCol w:w="2269"/>
        <w:gridCol w:w="2404"/>
        <w:gridCol w:w="1851"/>
        <w:gridCol w:w="2909"/>
      </w:tblGrid>
      <w:tr>
        <w:trPr>
          <w:trHeight w:val="300" w:hRule="atLeast"/>
          <w:trHeight w:val="144" w:hRule="atLeast"/>
        </w:trPr>
        <w:tc>
          <w:tcPr>
            <w:tcW w:w="40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5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9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07.09.2023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14.09.2023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80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21.09.2023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28.09.2023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05.10.2023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Изображать можно в объеме: лепим зверушек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12.10.2023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Изображать можно линией: рисуем ветви деревьев, травы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19.10.2023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26.10.2023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09.11.2023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16.11.2023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23.11.2023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8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Цветы: создаем коллективную работу «Ваза с цветами»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30.11.2023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07.12.2023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14.12.2023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Украшения птиц создаем сказочную птицу из цветной бумаги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21.12.2023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28.12.2023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11.01.2024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18.01.2024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25.01.2024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Постройки в нашей жизни: рассматриваем и обсуждаем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02.02.2024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09.02.2024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0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16.02.2024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01.03.2024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Строим город: рисуем и строим город из пластилина и бумаги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15.03.2024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22.03.2024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04.04.2024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11.04.2024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18.04.2024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25.04.2024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32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02.05.2024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Азбука компьютерной графики: знакомство с программами Paint или Paint net. Создание и обсуждение фотографий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09.05.2024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создаем рисунки о каждом времени года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16.05.2024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23.05.2024 </w:t>
            </w:r>
          </w:p>
        </w:tc>
        <w:tc>
          <w:tcPr>
            <w:tcW w:w="20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4"/>
        <w:gridCol w:w="2400"/>
        <w:gridCol w:w="1245"/>
        <w:gridCol w:w="2253"/>
        <w:gridCol w:w="2389"/>
        <w:gridCol w:w="1840"/>
        <w:gridCol w:w="2893"/>
      </w:tblGrid>
      <w:tr>
        <w:trPr>
          <w:trHeight w:val="300" w:hRule="atLeast"/>
          <w:trHeight w:val="144" w:hRule="atLeast"/>
        </w:trPr>
        <w:tc>
          <w:tcPr>
            <w:tcW w:w="4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06.09.2023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13.09.2023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20.09.2023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50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27.09.2023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04.10.2023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11.10.2023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Волшебная белая: рисуем композицию «Сад в тумане, раннее утро»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18.10.2023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Волшебная черная: рисуем композицию «Буря в лесу»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25.10.2023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Волшебные серые: рисуем цветной туман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08.11.2023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Пастель и восковые мелки: рисуем осенний лес и листопад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15.11.2023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Аппликация: создаем коврики на тему «Осенний листопад»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22.11.2023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может линия: рисуем зимний лес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29.11.2023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Линия на экране компьютера: рисуем луговые травы, деревья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06.12.2023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может пластилин: лепим фигурку любимого животного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13.12.2023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Бумага, ножницы, клей: создаем макет игровой площадки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20.12.2023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27.12.2023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10.01.2024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17.01.2024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24.01.2024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31.01.2024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07.02.2024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14.02.2024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9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21.02.2024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28.02.2024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06.03.2024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13.03.2024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20.03.2024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здания: рисуем дома для разных сказочных героев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03.04.2024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10.04.2024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Тихие и звонкие цвета, ритм линий создаем композицию «Весенняя земля»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17.04.2024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1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24.04.2024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08.05.2024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15.05.2024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Пропорции выражают характер: создаем скульптуры птиц</w:t>
            </w:r>
          </w:p>
        </w:tc>
        <w:tc>
          <w:tcPr>
            <w:tcW w:w="8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22.05.2024 </w:t>
            </w:r>
          </w:p>
        </w:tc>
        <w:tc>
          <w:tcPr>
            <w:tcW w:w="2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62"/>
        <w:gridCol w:w="3520"/>
        <w:gridCol w:w="1054"/>
        <w:gridCol w:w="2029"/>
        <w:gridCol w:w="2181"/>
        <w:gridCol w:w="1679"/>
        <w:gridCol w:w="2669"/>
      </w:tblGrid>
      <w:tr>
        <w:trPr>
          <w:trHeight w:val="300" w:hRule="atLeast"/>
          <w:trHeight w:val="144" w:hRule="atLeast"/>
        </w:trPr>
        <w:tc>
          <w:tcPr>
            <w:tcW w:w="32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https://m.edsoo.ru/8a1496ae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https://m.edsoo.ru/8a14a932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https://m.edsoo.ru/8a14af2c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Обои и шторы у тебя дома: создаем орнаменты для обоев и штор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https://m.edsoo.ru/8a14b166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https://m.edsoo.ru/8a14cd18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Мамин платок: создаем орнамент в квадрате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https://m.edsoo.ru/8a14b2c4</w:t>
              </w:r>
            </w:hyperlink>
          </w:p>
        </w:tc>
      </w:tr>
      <w:tr>
        <w:trPr>
          <w:trHeight w:val="1470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https://m.edsoo.ru/8a1494d8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https://m.edsoo.ru/8a14c0e8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https://m.edsoo.ru/8a14929e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https://m.edsoo.ru/8a14c35e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https://m.edsoo.ru/8a14b490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https://m.edsoo.ru/8a14b6e8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Ажурные ограды: проектируем декоративные украшения в городе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https://m.edsoo.ru/8a14b8e6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https://m.edsoo.ru/8a14ba1c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https://m.edsoo.ru/8a14bd46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в цирке: рисуем на тему «В цирке»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https://m.edsoo.ru/8a14a19e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в театре: создаем эскиз занавеса или декораций сцены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https://m.edsoo.ru/8a14a45a</w:t>
              </w:r>
            </w:hyperlink>
          </w:p>
        </w:tc>
      </w:tr>
      <w:tr>
        <w:trPr>
          <w:trHeight w:val="121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https://m.edsoo.ru/8a14a7f2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https://m.edsoo.ru/8a14996a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Афиша и плакат: создаем эскиз афиши к спектаклю или фильму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https://m.edsoo.ru/8a14982a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в городе: создаем композицию «Праздник в городе»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https://m.edsoo.ru/8a14a626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Музей в жизни города: виртуальное путешествие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https://m.edsoo.ru/8a14c71e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https://m.edsoo.ru/8a14d0d8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https://m.edsoo.ru/8a14ca48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Картина-пейзаж: рисуем пейзаж, отображаем состояние природы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https://m.edsoo.ru/8a149c3a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https://m.edsoo.ru/8a14c890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https://m.edsoo.ru/8a149eb0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портрета: рисуем портрет человека красками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https://m.edsoo.ru/8a149abe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Скульптура в музее и на улице: лепим эскиз парковой скульптуры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https://m.edsoo.ru/8a14acca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65"/>
        <w:gridCol w:w="2480"/>
        <w:gridCol w:w="1232"/>
        <w:gridCol w:w="2237"/>
        <w:gridCol w:w="2375"/>
        <w:gridCol w:w="1828"/>
        <w:gridCol w:w="2877"/>
      </w:tblGrid>
      <w:tr>
        <w:trPr>
          <w:trHeight w:val="300" w:hRule="atLeast"/>
          <w:trHeight w:val="144" w:hRule="atLeast"/>
        </w:trPr>
        <w:tc>
          <w:tcPr>
            <w:tcW w:w="39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72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7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02.09.2023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https://m.edsoo.ru/8a14fe78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09.09.2023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https://m.edsoo.ru/8a14d4ca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https://m.edsoo.ru/8a14dd4e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https://m.edsoo.ru/8a150e90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Деревянный мир: создаем макет избы из бумаги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16.09.2023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https://m.edsoo.ru/8a14f630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23.09.2023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https://m.edsoo.ru/8a151070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Деревня: создаем коллективное панно «Деревня»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30.09.2023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https://m.edsoo.ru/8a14eafa</w:t>
              </w:r>
            </w:hyperlink>
          </w:p>
        </w:tc>
      </w:tr>
      <w:tr>
        <w:trPr>
          <w:trHeight w:val="3000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07.10.2023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14.10.2023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https://m.edsoo.ru/8a14ede8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праздники: создаем панно на тему народных праздников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21.10.2023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https://m.edsoo.ru/8a14e302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угол: изображаем и моделируем башни и крепостные стены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11.11.2023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https://m.edsoo.ru/8a14fcca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край: создаем макет «Древний город»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18.11.2023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соборы: изображаем древнерусский храм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25.11.2023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https://m.edsoo.ru/8a14f838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02.12.2023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https://m.edsoo.ru/8a14db64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09.12.2023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https://m.edsoo.ru/8a14d7b8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16.12.2023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Псков: знакомимся с памятниками древнерусского зодчества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23.12.2023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6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13.01.2024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Москва: знакомимся с памятниками древнерусского зодчества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20.01.2024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Узорочье теремов: выполняем зарисовки народных орнаментов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27.01.2024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https://m.edsoo.ru/8a14e938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03.02.2024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Страна восходящего солнца: изображаем японский сад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10.02.2024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17.02.2024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https://m.edsoo.ru/8a14f036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24.02.2024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https://m.edsoo.ru/8a14f270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02.03.2024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09.03.2024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Древняя Эллада: изображаем олимпийцев в графике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16.03.2024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https://m.edsoo.ru/8a151584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06.04.2024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https://m.edsoo.ru/8a15074c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города: рисуем площадь средневекового города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13.04.2024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https://m.edsoo.ru/8a15088c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https://m.edsoo.ru/8a14faa4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https://m.edsoo.ru/8a150a80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20.04.2024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https://m.edsoo.ru/8a151a7a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https://m.edsoo.ru/8a151318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Материнство: изображаем двойной портрет матери и ребенка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27.04.2024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https://m.edsoo.ru/8a15006c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04.05.2024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11.05.2024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18.05.2024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https://m.edsoo.ru/8a150cb0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https://m.edsoo.ru/8a14e4c4</w:t>
              </w:r>
            </w:hyperlink>
          </w:p>
        </w:tc>
      </w:tr>
      <w:tr>
        <w:trPr>
          <w:trHeight w:val="3390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Герои-защитники: лепим из пластилина эскиз памятника героям или мемориального комплекса ко Дню Победы в Великой Отечественной войне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25.05.2024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https://m.edsoo.ru/8a14e6b8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Юность и надежды: создаем живописный детский портрет</w:t>
            </w:r>
          </w:p>
        </w:tc>
        <w:tc>
          <w:tcPr>
            <w:tcW w:w="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25.05.2024 </w:t>
            </w:r>
          </w:p>
        </w:tc>
        <w:tc>
          <w:tcPr>
            <w:tcW w:w="20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8669654" w:id="23"/>
    <w:p>
      <w:pPr>
        <w:sectPr>
          <w:pgSz w:w="16383" w:h="11906" w:orient="landscape"/>
        </w:sectPr>
      </w:pPr>
    </w:p>
    <w:bookmarkEnd w:id="23"/>
    <w:bookmarkEnd w:id="22"/>
    <w:bookmarkStart w:name="block-8669655" w:id="2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db50a40d-f8ae-4e5d-8e70-919f427dc0ce" w:id="25"/>
      <w:r>
        <w:rPr>
          <w:rFonts w:ascii="Times New Roman" w:hAnsi="Times New Roman"/>
          <w:b w:val="false"/>
          <w:i w:val="false"/>
          <w:color w:val="000000"/>
          <w:sz w:val="28"/>
        </w:rPr>
        <w:t>• Изобразительное искусство, 1 класс/ Неменская Л.А.; под редакцией Неменского Б.М., Акционерное общество «Издательство «Просвещение»</w:t>
      </w:r>
      <w:bookmarkEnd w:id="25"/>
      <w:r>
        <w:rPr>
          <w:sz w:val="28"/>
        </w:rPr>
        <w:br/>
      </w:r>
      <w:bookmarkStart w:name="db50a40d-f8ae-4e5d-8e70-919f427dc0ce" w:id="2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Изобразительное искусство: 2-й класс: учебник, 2 класс/ Коротеева Е. И.; под ред. Неменского Б. М., Акционерное общество «Издательство «Просвещение»</w:t>
      </w:r>
      <w:bookmarkEnd w:id="26"/>
      <w:r>
        <w:rPr>
          <w:sz w:val="28"/>
        </w:rPr>
        <w:br/>
      </w:r>
      <w:bookmarkStart w:name="db50a40d-f8ae-4e5d-8e70-919f427dc0ce" w:id="2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Изобразительное искусство, 3 класс/ Горяева Н.А., Неменская Л.А., Питерских А.С. и другие; под редакцией Неменского Б.М., Акционерное общество «Издательство «Просвещение»</w:t>
      </w:r>
      <w:bookmarkEnd w:id="27"/>
      <w:r>
        <w:rPr>
          <w:sz w:val="28"/>
        </w:rPr>
        <w:br/>
      </w:r>
      <w:bookmarkStart w:name="db50a40d-f8ae-4e5d-8e70-919f427dc0ce" w:id="2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Изобразительное искусство: 4-й класс: учебник, 4 класс/ Неменская Л. А.; под ред. Неменского Б. М., Акционерное общество «Издательство «Просвещение»</w:t>
      </w:r>
      <w:bookmarkEnd w:id="28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bookmarkStart w:name="e2d6e2bf-4893-4145-be02-d49817b4b26f" w:id="29"/>
      <w:r>
        <w:rPr>
          <w:rFonts w:ascii="Times New Roman" w:hAnsi="Times New Roman"/>
          <w:b w:val="false"/>
          <w:i w:val="false"/>
          <w:color w:val="000000"/>
          <w:sz w:val="28"/>
        </w:rPr>
        <w:t>Библиотека ЦОК</w:t>
      </w:r>
      <w:bookmarkEnd w:id="29"/>
      <w:r>
        <w:rPr>
          <w:sz w:val="28"/>
        </w:rPr>
        <w:br/>
      </w:r>
      <w:bookmarkStart w:name="e2d6e2bf-4893-4145-be02-d49817b4b26f" w:id="3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https://m.edsoo.ru/8a1496ae </w:t>
      </w:r>
      <w:bookmarkEnd w:id="30"/>
      <w:r>
        <w:rPr>
          <w:sz w:val="28"/>
        </w:rPr>
        <w:br/>
      </w:r>
      <w:bookmarkStart w:name="e2d6e2bf-4893-4145-be02-d49817b4b26f" w:id="3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Библиотека ЦОК</w:t>
      </w:r>
      <w:bookmarkEnd w:id="31"/>
      <w:r>
        <w:rPr>
          <w:sz w:val="28"/>
        </w:rPr>
        <w:br/>
      </w:r>
      <w:bookmarkStart w:name="e2d6e2bf-4893-4145-be02-d49817b4b26f" w:id="3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https://m.edsoo.ru/8a14af2c</w:t>
      </w:r>
      <w:bookmarkEnd w:id="32"/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8669655" w:id="33"/>
    <w:p>
      <w:pPr>
        <w:sectPr>
          <w:pgSz w:w="11906" w:h="16383" w:orient="portrait"/>
        </w:sectPr>
      </w:pPr>
    </w:p>
    <w:bookmarkEnd w:id="33"/>
    <w:bookmarkEnd w:id="24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1892" Type="http://schemas.openxmlformats.org/officeDocument/2006/relationships/hyperlink" Id="rId4"/>
    <Relationship TargetMode="External" Target="https://m.edsoo.ru/7f411892" Type="http://schemas.openxmlformats.org/officeDocument/2006/relationships/hyperlink" Id="rId5"/>
    <Relationship TargetMode="External" Target="https://m.edsoo.ru/7f411892" Type="http://schemas.openxmlformats.org/officeDocument/2006/relationships/hyperlink" Id="rId6"/>
    <Relationship TargetMode="External" Target="https://m.edsoo.ru/7f411892" Type="http://schemas.openxmlformats.org/officeDocument/2006/relationships/hyperlink" Id="rId7"/>
    <Relationship TargetMode="External" Target="https://m.edsoo.ru/7f411892" Type="http://schemas.openxmlformats.org/officeDocument/2006/relationships/hyperlink" Id="rId8"/>
    <Relationship TargetMode="External" Target="https://m.edsoo.ru/7f4129ea" Type="http://schemas.openxmlformats.org/officeDocument/2006/relationships/hyperlink" Id="rId9"/>
    <Relationship TargetMode="External" Target="https://m.edsoo.ru/7f4129ea" Type="http://schemas.openxmlformats.org/officeDocument/2006/relationships/hyperlink" Id="rId10"/>
    <Relationship TargetMode="External" Target="https://m.edsoo.ru/7f4129ea" Type="http://schemas.openxmlformats.org/officeDocument/2006/relationships/hyperlink" Id="rId11"/>
    <Relationship TargetMode="External" Target="https://m.edsoo.ru/7f4129ea" Type="http://schemas.openxmlformats.org/officeDocument/2006/relationships/hyperlink" Id="rId12"/>
    <Relationship TargetMode="External" Target="https://m.edsoo.ru/7f4129ea" Type="http://schemas.openxmlformats.org/officeDocument/2006/relationships/hyperlink" Id="rId13"/>
    <Relationship TargetMode="External" Target="https://m.edsoo.ru/8a1496ae" Type="http://schemas.openxmlformats.org/officeDocument/2006/relationships/hyperlink" Id="rId14"/>
    <Relationship TargetMode="External" Target="https://m.edsoo.ru/8a14a932" Type="http://schemas.openxmlformats.org/officeDocument/2006/relationships/hyperlink" Id="rId15"/>
    <Relationship TargetMode="External" Target="https://m.edsoo.ru/8a14af2c" Type="http://schemas.openxmlformats.org/officeDocument/2006/relationships/hyperlink" Id="rId16"/>
    <Relationship TargetMode="External" Target="https://m.edsoo.ru/8a14b166" Type="http://schemas.openxmlformats.org/officeDocument/2006/relationships/hyperlink" Id="rId17"/>
    <Relationship TargetMode="External" Target="https://m.edsoo.ru/8a14cd18" Type="http://schemas.openxmlformats.org/officeDocument/2006/relationships/hyperlink" Id="rId18"/>
    <Relationship TargetMode="External" Target="https://m.edsoo.ru/8a14b2c4" Type="http://schemas.openxmlformats.org/officeDocument/2006/relationships/hyperlink" Id="rId19"/>
    <Relationship TargetMode="External" Target="https://m.edsoo.ru/8a1494d8" Type="http://schemas.openxmlformats.org/officeDocument/2006/relationships/hyperlink" Id="rId20"/>
    <Relationship TargetMode="External" Target="https://m.edsoo.ru/8a14c0e8" Type="http://schemas.openxmlformats.org/officeDocument/2006/relationships/hyperlink" Id="rId21"/>
    <Relationship TargetMode="External" Target="https://m.edsoo.ru/8a14929e" Type="http://schemas.openxmlformats.org/officeDocument/2006/relationships/hyperlink" Id="rId22"/>
    <Relationship TargetMode="External" Target="https://m.edsoo.ru/8a14c35e" Type="http://schemas.openxmlformats.org/officeDocument/2006/relationships/hyperlink" Id="rId23"/>
    <Relationship TargetMode="External" Target="https://m.edsoo.ru/8a14b490" Type="http://schemas.openxmlformats.org/officeDocument/2006/relationships/hyperlink" Id="rId24"/>
    <Relationship TargetMode="External" Target="https://m.edsoo.ru/8a14b6e8" Type="http://schemas.openxmlformats.org/officeDocument/2006/relationships/hyperlink" Id="rId25"/>
    <Relationship TargetMode="External" Target="https://m.edsoo.ru/8a14b8e6" Type="http://schemas.openxmlformats.org/officeDocument/2006/relationships/hyperlink" Id="rId26"/>
    <Relationship TargetMode="External" Target="https://m.edsoo.ru/8a14ba1c" Type="http://schemas.openxmlformats.org/officeDocument/2006/relationships/hyperlink" Id="rId27"/>
    <Relationship TargetMode="External" Target="https://m.edsoo.ru/8a14bd46" Type="http://schemas.openxmlformats.org/officeDocument/2006/relationships/hyperlink" Id="rId28"/>
    <Relationship TargetMode="External" Target="https://m.edsoo.ru/8a14a19e" Type="http://schemas.openxmlformats.org/officeDocument/2006/relationships/hyperlink" Id="rId29"/>
    <Relationship TargetMode="External" Target="https://m.edsoo.ru/8a14a45a" Type="http://schemas.openxmlformats.org/officeDocument/2006/relationships/hyperlink" Id="rId30"/>
    <Relationship TargetMode="External" Target="https://m.edsoo.ru/8a14a7f2" Type="http://schemas.openxmlformats.org/officeDocument/2006/relationships/hyperlink" Id="rId31"/>
    <Relationship TargetMode="External" Target="https://m.edsoo.ru/8a14996a" Type="http://schemas.openxmlformats.org/officeDocument/2006/relationships/hyperlink" Id="rId32"/>
    <Relationship TargetMode="External" Target="https://m.edsoo.ru/8a14982a" Type="http://schemas.openxmlformats.org/officeDocument/2006/relationships/hyperlink" Id="rId33"/>
    <Relationship TargetMode="External" Target="https://m.edsoo.ru/8a14a626" Type="http://schemas.openxmlformats.org/officeDocument/2006/relationships/hyperlink" Id="rId34"/>
    <Relationship TargetMode="External" Target="https://m.edsoo.ru/8a14c71e" Type="http://schemas.openxmlformats.org/officeDocument/2006/relationships/hyperlink" Id="rId35"/>
    <Relationship TargetMode="External" Target="https://m.edsoo.ru/8a14d0d8" Type="http://schemas.openxmlformats.org/officeDocument/2006/relationships/hyperlink" Id="rId36"/>
    <Relationship TargetMode="External" Target="https://m.edsoo.ru/8a14ca48" Type="http://schemas.openxmlformats.org/officeDocument/2006/relationships/hyperlink" Id="rId37"/>
    <Relationship TargetMode="External" Target="https://m.edsoo.ru/8a149c3a" Type="http://schemas.openxmlformats.org/officeDocument/2006/relationships/hyperlink" Id="rId38"/>
    <Relationship TargetMode="External" Target="https://m.edsoo.ru/8a14c890" Type="http://schemas.openxmlformats.org/officeDocument/2006/relationships/hyperlink" Id="rId39"/>
    <Relationship TargetMode="External" Target="https://m.edsoo.ru/8a149eb0" Type="http://schemas.openxmlformats.org/officeDocument/2006/relationships/hyperlink" Id="rId40"/>
    <Relationship TargetMode="External" Target="https://m.edsoo.ru/8a149abe" Type="http://schemas.openxmlformats.org/officeDocument/2006/relationships/hyperlink" Id="rId41"/>
    <Relationship TargetMode="External" Target="https://m.edsoo.ru/8a14acca" Type="http://schemas.openxmlformats.org/officeDocument/2006/relationships/hyperlink" Id="rId42"/>
    <Relationship TargetMode="External" Target="https://m.edsoo.ru/8a14fe78" Type="http://schemas.openxmlformats.org/officeDocument/2006/relationships/hyperlink" Id="rId43"/>
    <Relationship TargetMode="External" Target="https://m.edsoo.ru/8a14d4ca" Type="http://schemas.openxmlformats.org/officeDocument/2006/relationships/hyperlink" Id="rId44"/>
    <Relationship TargetMode="External" Target="https://m.edsoo.ru/8a14dd4e" Type="http://schemas.openxmlformats.org/officeDocument/2006/relationships/hyperlink" Id="rId45"/>
    <Relationship TargetMode="External" Target="https://m.edsoo.ru/8a150e90" Type="http://schemas.openxmlformats.org/officeDocument/2006/relationships/hyperlink" Id="rId46"/>
    <Relationship TargetMode="External" Target="https://m.edsoo.ru/8a14f630" Type="http://schemas.openxmlformats.org/officeDocument/2006/relationships/hyperlink" Id="rId47"/>
    <Relationship TargetMode="External" Target="https://m.edsoo.ru/8a151070" Type="http://schemas.openxmlformats.org/officeDocument/2006/relationships/hyperlink" Id="rId48"/>
    <Relationship TargetMode="External" Target="https://m.edsoo.ru/8a14eafa" Type="http://schemas.openxmlformats.org/officeDocument/2006/relationships/hyperlink" Id="rId49"/>
    <Relationship TargetMode="External" Target="https://m.edsoo.ru/8a14ec6c" Type="http://schemas.openxmlformats.org/officeDocument/2006/relationships/hyperlink" Id="rId50"/>
    <Relationship TargetMode="External" Target="https://m.edsoo.ru/8a14ede8" Type="http://schemas.openxmlformats.org/officeDocument/2006/relationships/hyperlink" Id="rId51"/>
    <Relationship TargetMode="External" Target="https://m.edsoo.ru/8a14e302" Type="http://schemas.openxmlformats.org/officeDocument/2006/relationships/hyperlink" Id="rId52"/>
    <Relationship TargetMode="External" Target="https://m.edsoo.ru/8a14fcca" Type="http://schemas.openxmlformats.org/officeDocument/2006/relationships/hyperlink" Id="rId53"/>
    <Relationship TargetMode="External" Target="https://m.edsoo.ru/8a14f838" Type="http://schemas.openxmlformats.org/officeDocument/2006/relationships/hyperlink" Id="rId54"/>
    <Relationship TargetMode="External" Target="https://m.edsoo.ru/8a14db64" Type="http://schemas.openxmlformats.org/officeDocument/2006/relationships/hyperlink" Id="rId55"/>
    <Relationship TargetMode="External" Target="https://m.edsoo.ru/8a14d7b8" Type="http://schemas.openxmlformats.org/officeDocument/2006/relationships/hyperlink" Id="rId56"/>
    <Relationship TargetMode="External" Target="https://m.edsoo.ru/8a14ec6c" Type="http://schemas.openxmlformats.org/officeDocument/2006/relationships/hyperlink" Id="rId57"/>
    <Relationship TargetMode="External" Target="https://m.edsoo.ru/8a14e938" Type="http://schemas.openxmlformats.org/officeDocument/2006/relationships/hyperlink" Id="rId58"/>
    <Relationship TargetMode="External" Target="https://m.edsoo.ru/8a14f036" Type="http://schemas.openxmlformats.org/officeDocument/2006/relationships/hyperlink" Id="rId59"/>
    <Relationship TargetMode="External" Target="https://m.edsoo.ru/8a14f270" Type="http://schemas.openxmlformats.org/officeDocument/2006/relationships/hyperlink" Id="rId60"/>
    <Relationship TargetMode="External" Target="https://m.edsoo.ru/8a151584" Type="http://schemas.openxmlformats.org/officeDocument/2006/relationships/hyperlink" Id="rId61"/>
    <Relationship TargetMode="External" Target="https://m.edsoo.ru/8a15074c" Type="http://schemas.openxmlformats.org/officeDocument/2006/relationships/hyperlink" Id="rId62"/>
    <Relationship TargetMode="External" Target="https://m.edsoo.ru/8a15088c" Type="http://schemas.openxmlformats.org/officeDocument/2006/relationships/hyperlink" Id="rId63"/>
    <Relationship TargetMode="External" Target="https://m.edsoo.ru/8a14faa4" Type="http://schemas.openxmlformats.org/officeDocument/2006/relationships/hyperlink" Id="rId64"/>
    <Relationship TargetMode="External" Target="https://m.edsoo.ru/8a150a80" Type="http://schemas.openxmlformats.org/officeDocument/2006/relationships/hyperlink" Id="rId65"/>
    <Relationship TargetMode="External" Target="https://m.edsoo.ru/8a151a7a" Type="http://schemas.openxmlformats.org/officeDocument/2006/relationships/hyperlink" Id="rId66"/>
    <Relationship TargetMode="External" Target="https://m.edsoo.ru/8a151318" Type="http://schemas.openxmlformats.org/officeDocument/2006/relationships/hyperlink" Id="rId67"/>
    <Relationship TargetMode="External" Target="https://m.edsoo.ru/8a15006c" Type="http://schemas.openxmlformats.org/officeDocument/2006/relationships/hyperlink" Id="rId68"/>
    <Relationship TargetMode="External" Target="https://m.edsoo.ru/8a150cb0" Type="http://schemas.openxmlformats.org/officeDocument/2006/relationships/hyperlink" Id="rId69"/>
    <Relationship TargetMode="External" Target="https://m.edsoo.ru/8a14e4c4" Type="http://schemas.openxmlformats.org/officeDocument/2006/relationships/hyperlink" Id="rId70"/>
    <Relationship TargetMode="External" Target="https://m.edsoo.ru/8a14e6b8" Type="http://schemas.openxmlformats.org/officeDocument/2006/relationships/hyperlink" Id="rId71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